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4754129" name="2b7dc1b0-e9e1-11ef-84b7-19860a5377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30246" name="2b7dc1b0-e9e1-11ef-84b7-19860a53778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9315305" name="4d979d70-e9e1-11ef-8870-2b1fd1ce0d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092658" name="4d979d70-e9e1-11ef-8870-2b1fd1ce0d7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0819392" name="6010c580-e9e1-11ef-92a4-3323bb8b22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264622" name="6010c580-e9e1-11ef-92a4-3323bb8b222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4530643" name="7d00c2d0-e9e1-11ef-a5f4-f7e11e46bc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084167" name="7d00c2d0-e9e1-11ef-a5f4-f7e11e46bc2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7727380" name="e26c8190-e9e1-11ef-aa40-b56c70f6df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548939" name="e26c8190-e9e1-11ef-aa40-b56c70f6df7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192837" name="fe87f0d0-e9e1-11ef-b0b7-8fb39dbe6b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675138" name="fe87f0d0-e9e1-11ef-b0b7-8fb39dbe6b4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9867748" name="25ffda60-e9e2-11ef-8e40-63cdb1c249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82889" name="25ffda60-e9e2-11ef-8e40-63cdb1c2498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734793" name="69514830-e9e2-11ef-9e3c-5b8a7afd07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238573" name="69514830-e9e2-11ef-9e3c-5b8a7afd073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1834328" name="0390e450-e9e3-11ef-9b82-27e8ef9f0b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882671" name="0390e450-e9e3-11ef-9b82-27e8ef9f0b0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30651" name="25c54cf0-e9e3-11ef-a55e-47bc1fe420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932015" name="25c54cf0-e9e3-11ef-a55e-47bc1fe4201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0254256" name="7a880fc0-e9e3-11ef-9bc1-652ca2f9c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027433" name="7a880fc0-e9e3-11ef-9bc1-652ca2f9c09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6556711" name="99a48a00-e9e3-11ef-a8be-cf6a5f2deb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453381" name="99a48a00-e9e3-11ef-a8be-cf6a5f2debd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2078334" name="08af82b0-e9e4-11ef-9612-11669e4262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404183" name="08af82b0-e9e4-11ef-9612-11669e4262a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1596752" name="1e7fec10-e9e4-11ef-9da3-dba8242998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507169" name="1e7fec10-e9e4-11ef-9da3-dba82429981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7301492" name="6f2a8e90-e9e4-11ef-ab04-e7ef48f69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123537" name="6f2a8e90-e9e4-11ef-ab04-e7ef48f69dc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2199438" name="8b35d130-e9e4-11ef-927e-81f1fe41b2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912159" name="8b35d130-e9e4-11ef-927e-81f1fe41b25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8674008" name="8e515a50-e9ea-11ef-8716-8749dacf1a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038037" name="8e515a50-e9ea-11ef-8716-8749dacf1ad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7978959" name="a734ded0-e9e4-11ef-bcab-41d9c9cf0e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639264" name="a734ded0-e9e4-11ef-bcab-41d9c9cf0ed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8955156" name="c071b070-e9ea-11ef-80c1-ebdd3feaf4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646895" name="c071b070-e9ea-11ef-80c1-ebdd3feaf49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636733" name="d7b076e0-e9ea-11ef-bdf2-d58fdb7e4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653381" name="d7b076e0-e9ea-11ef-bdf2-d58fdb7e457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286057" name="eeb7d9a0-e9ea-11ef-92ef-0583776e3c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7856387" name="eeb7d9a0-e9ea-11ef-92ef-0583776e3c7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Schlafzimmer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4540032" name="03438e00-e9eb-11ef-a55c-ed4ef50462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712010" name="03438e00-e9eb-11ef-a55c-ed4ef50462b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Dusche 207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  /Boden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4687812" name="c1896c90-e9eb-11ef-81ba-d73604ee4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761658" name="c1896c90-e9eb-11ef-81ba-d73604ee45a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Schlafzimmer 207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5925723" name="f05da4f0-e9eb-11ef-a142-73f0c66cd2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678844" name="f05da4f0-e9eb-11ef-a142-73f0c66cd2d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101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0514345" name="895c3590-e9ec-11ef-aec2-e7fa41ada5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368007" name="895c3590-e9ec-11ef-aec2-e7fa41ada58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Schlafzimmer 101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3742705" name="09493b90-e9ed-11ef-92f9-2781e84463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478616" name="09493b90-e9ed-11ef-92f9-2781e844638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/ 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7470156" name="4eb70440-e9ee-11ef-b1de-8b81cb8c55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072981" name="4eb70440-e9ee-11ef-b1de-8b81cb8c55c9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7719146" name="e8c30d40-e9ee-11ef-b1c6-4d926e0350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367234" name="e8c30d40-e9ee-11ef-b1c6-4d926e0350d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0003134" name="02778ea0-e9ef-11ef-a108-a7b6cdbcca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173135" name="02778ea0-e9ef-11ef-a108-a7b6cdbcca4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3820849" name="1f40a300-e9ef-11ef-9613-cff07576fa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64575" name="1f40a300-e9ef-11ef-9613-cff07576fa24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4389188" name="6cf5fa50-e9ef-11ef-ae35-2d3305c7c8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684939" name="6cf5fa50-e9ef-11ef-ae35-2d3305c7c816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767765" name="896b2250-e9ef-11ef-8893-a7992eab2a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991823" name="896b2250-e9ef-11ef-8893-a7992eab2a0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5415876" name="e739dfc0-e9ef-11ef-bf11-ff96b65872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864916" name="e739dfc0-e9ef-11ef-bf11-ff96b658725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8167439" name="fec0abb0-e9ef-11ef-8a3a-03d7b34fdb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250442" name="fec0abb0-e9ef-11ef-8a3a-03d7b34fdb5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9843417" name="2bf6ab20-e9f5-11ef-b304-9d46cd178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405970" name="2bf6ab20-e9f5-11ef-b304-9d46cd178ee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Schichtenanalyse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1006499" name="47ecdf20-e9f5-11ef-a16a-33bf4425f5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327382" name="47ecdf20-e9f5-11ef-a16a-33bf4425f526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Schichtenanalyse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1604485" name="eb3fde00-e9f7-11ef-a252-2d49b821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600792" name="eb3fde00-e9f7-11ef-a252-2d49b821eea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Schichtenanalyse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Restaurant + Stübli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434783" name="e1927dd0-e9f8-11ef-8369-b924ffb921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285666" name="e1927dd0-e9f8-11ef-8369-b924ffb9213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Schichtenanalyse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Marktstrasse 9, 8853 Lachen 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